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Einbau neueren Datums</w:t>
            </w:r>
          </w:p>
          <w:p>
            <w:pPr>
              <w:spacing w:before="0" w:after="0"/>
            </w:pPr>
            <w:r>
              <w:t>Bodenaufbau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01044" name="019f3bb4-e2b1-7b5e-97fa-b630c14645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419569" name="019f3bb4-e2b1-7b5e-97fa-b630c14645f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93737" name="019f3bb4-f28e-7b87-bb98-0d844334d2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224293" name="019f3bb4-f28e-7b87-bb98-0d844334d2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6106150" name="019f3bb5-d5a5-78fb-962b-c2877de771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1426331" name="019f3bb5-d5a5-78fb-962b-c2877de7713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257765" name="019f3bb5-e7a4-700d-9449-1bd674991f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196398" name="019f3bb5-e7a4-700d-9449-1bd674991f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061823" name="019f3bb8-b55b-73a4-8fe6-e02ee6cbea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463257" name="019f3bb8-b55b-73a4-8fe6-e02ee6cbea6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4218158" name="019f3bb8-ceff-7729-a18c-8a9b6e48ce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331041" name="019f3bb8-ceff-7729-a18c-8a9b6e48ced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Gebäude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3017761" name="019f3bc5-e4c5-73ac-8aa2-aaee34f4b9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8404314" name="019f3bc5-e4c5-73ac-8aa2-aaee34f4b9a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3319914" name="019f3bc6-0e77-7472-bee8-3a8b3d1031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185166" name="019f3bc6-0e77-7472-bee8-3a8b3d1031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9365483" name="019f3bca-2291-7f1c-a5d6-2652385be2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5119812" name="019f3bca-2291-7f1c-a5d6-2652385be2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2093418" name="019f3bca-8801-7734-9a00-f4a348b76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497912" name="019f3bca-8801-7734-9a00-f4a348b7677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Kellergeschoss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5282562" name="019f3bd1-354d-7144-b522-cd671c6178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225397" name="019f3bd1-354d-7144-b522-cd671c61789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1305448" name="019f3bd1-6dc4-7d12-b058-7748616178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079593" name="019f3bd1-6dc4-7d12-b058-77486161782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Rohranschlüsse</w:t>
            </w:r>
          </w:p>
          <w:p>
            <w:pPr>
              <w:spacing w:before="0" w:after="0"/>
            </w:pPr>
            <w:r>
              <w:t>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0384567" name="019f3bd4-c80e-7f64-805e-9cdad95169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888677" name="019f3bd4-c80e-7f64-805e-9cdad951695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4581305" name="019f3bd4-f60a-7afb-ba7d-9b66e576b9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930399" name="019f3bd4-f60a-7afb-ba7d-9b66e576b9d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wahrscheinlich ganzes Haus</w:t>
            </w:r>
          </w:p>
          <w:p>
            <w:pPr>
              <w:spacing w:before="0" w:after="0"/>
            </w:pPr>
            <w:r>
              <w:t>DG-UG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280214" name="019f3bd6-db88-7fe6-8ca8-c4bc742449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581479" name="019f3bd6-db88-7fe6-8ca8-c4bc7424492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5165870" name="019f3bd7-0dc7-7cdc-8ffe-1de8e9a44c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7883044" name="019f3bd7-0dc7-7cdc-8ffe-1de8e9a44cd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Einbau neueren Datums</w:t>
            </w:r>
          </w:p>
          <w:p>
            <w:pPr>
              <w:spacing w:before="0" w:after="0"/>
            </w:pPr>
            <w:r>
              <w:t>Bodenaufbau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9698122" name="019f3be2-b14a-7133-b235-fa0839b4a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554766" name="019f3be2-b14a-7133-b235-fa0839b4a5e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495757" name="019f3be2-daad-76f2-a3ca-eac4241e8c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1238971" name="019f3be2-daad-76f2-a3ca-eac4241e8ce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7188528" name="019f3be4-eb41-7477-9e31-753eb4ba05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248044" name="019f3be4-eb41-7477-9e31-753eb4ba058b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7668647" name="019f3be5-346f-7e20-81e0-799312a0cf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422070" name="019f3be5-346f-7e20-81e0-799312a0cf8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